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Brandschutzplatte unter Beleuchtung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2954661" name="d00a2340-eba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438682" name="d00a2340-eba2-11f0-b2ba-5b6c249bc4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5808530" name="145cad60-eba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7895430" name="145cad60-eba3-11f0-b2ba-5b6c249bc4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alle Schlafzimmer/ Treppenhaus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4846288" name="6a9cf30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0368093" name="6a9cf300-eba4-11f0-b2ba-5b6c249bc4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alle Schlafzimmer 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1545274" name="f5214e90-eba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184603" name="f5214e90-eba4-11f0-b2ba-5b6c249bc4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247835" name="58ba492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9023399" name="58ba4920-eba5-11f0-b2ba-5b6c249bc4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4842987" name="1ec5388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5579219" name="1ec53880-eba8-11f0-b2ba-5b6c249bc4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Fenstersimms </w:t>
            </w:r>
          </w:p>
        </w:tc>
        <w:tc>
          <w:p>
            <w:pPr>
              <w:spacing w:before="0" w:after="0" w:line="240" w:lineRule="auto"/>
            </w:pPr>
            <w:r>
              <w:t>Fenstersimms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3076763" name="99531f4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4924527" name="99531f40-eba8-11f0-b2ba-5b6c249bc4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1992141" name="79a285e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7039142" name="79a285e0-eba9-11f0-b2ba-5b6c249bc4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4529969" name="a3866660-eba9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195238" name="a3866660-eba9-11f0-b2ba-5b6c249bc4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50550" name="66f05700-ebaa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578087" name="66f05700-ebaa-11f0-b2ba-5b6c249bc4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/ Büro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77788443" name="79a23060-ebac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5165607" name="79a23060-ebac-11f0-b2ba-5b6c249bc4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/ Büro alt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1565423" name="403351a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5707135" name="403351a0-ebad-11f0-b2ba-5b6c249bc4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5027880" name="b9320ce0-ebad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4542845" name="b9320ce0-ebad-11f0-b2ba-5b6c249bc4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/ 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2492791" name="8da832a0-ebaf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950347" name="8da832a0-ebaf-11f0-b2ba-5b6c249bc4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/ Türe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3377540" name="d511f260-ebb0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568971" name="d511f260-ebb0-11f0-b2ba-5b6c249bc4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5386848" name="5ee80c9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183700" name="5ee80c90-ebb1-11f0-b2ba-5b6c249bc4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48869297" name="7ee040d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8699932" name="7ee040d0-ebb1-11f0-b2ba-5b6c249bc4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746743" name="b49863b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952679" name="b49863b0-ebb1-11f0-b2ba-5b6c249bc4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Mischerei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0742166" name="5ef9071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3514952" name="5ef90710-ebb2-11f0-b2ba-5b6c249bc4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Mischerei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4192066" name="842d905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9216081" name="842d9050-ebb2-11f0-b2ba-5b6c249bc4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1563057" name="dd34b39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783807" name="dd34b390-ebb2-11f0-b2ba-5b6c249bc40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3671810" name="1f1182c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0720249" name="1f1182c0-ebb3-11f0-b2ba-5b6c249bc40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Werkstatt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949865" name="6119f5d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118837" name="6119f5d0-ebb3-11f0-b2ba-5b6c249bc40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73091160" name="f1bdda7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3162906" name="f1bdda70-ebb3-11f0-b2ba-5b6c249bc40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/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3479423" name="367715a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15594" name="367715a0-ebb4-11f0-b2ba-5b6c249bc40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/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5895748" name="8e4c489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4841243" name="8e4c4890-ebb4-11f0-b2ba-5b6c249bc40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Fenster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3283234" name="c4722160-ebb4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4821461" name="c4722160-ebb4-11f0-b2ba-5b6c249bc40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Fassadensockel </w:t>
            </w:r>
          </w:p>
          <w:p>
            <w:pPr>
              <w:spacing w:before="0" w:after="0" w:line="240" w:lineRule="auto"/>
            </w:pPr>
            <w:r>
              <w:t>EG /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44963912" name="2543be9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7465228" name="2543be90-ebb5-11f0-b2ba-5b6c249bc40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9327905" name="dd510dd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4332012" name="dd510dd0-ebb5-11f0-b2ba-5b6c249bc40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gesamter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6058219" name="f1f68bc0-ebb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9407871" name="f1f68bc0-ebb5-11f0-b2ba-5b6c249bc40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Saxweg 5, 9470 Buchs</w:t>
          </w:r>
        </w:p>
        <w:p>
          <w:pPr>
            <w:spacing w:before="0" w:after="0"/>
          </w:pPr>
          <w:r>
            <w:t>655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